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322 Dancehall Дорослі Solo Вища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Ольга Яковлєва</w:t>
      </w:r>
    </w:p>
    <w:p>
      <w:pPr>
        <w:spacing w:before="0" w:after="0"/>
      </w:pPr>
      <w:r>
        <w:t>B - KATiA (Чернігів)</w:t>
      </w:r>
    </w:p>
    <w:p>
      <w:pPr>
        <w:spacing w:before="0" w:after="0"/>
      </w:pPr>
      <w:r>
        <w:t>C - Тетяна Ворона</w:t>
      </w:r>
    </w:p>
    <w:p>
      <w:pPr>
        <w:spacing w:before="0" w:after="0"/>
      </w:pPr>
      <w:r>
        <w:t>D - Олена Рубан</w:t>
      </w:r>
    </w:p>
    <w:p>
      <w:pPr>
        <w:spacing w:before="0" w:after="0"/>
      </w:pPr>
      <w:r>
        <w:t>E - Аліна Лисікова</w:t>
      </w:r>
    </w:p>
    <w:p>
      <w:pPr>
        <w:spacing w:before="0" w:after="0"/>
      </w:pPr>
      <w:r>
        <w:t>F - Рижкова Олена</w:t>
      </w:r>
    </w:p>
    <w:p>
      <w:pPr>
        <w:spacing w:before="0" w:after="0"/>
      </w:pPr>
      <w:r>
        <w:t>G - Анастасія Оріна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#20 Крістіна Белякіна - 1 місце</w:t>
      </w:r>
    </w:p>
    <w:p>
      <w:pPr>
        <w:pStyle w:val="ListNumber"/>
      </w:pPr>
      <w:r>
        <w:t>#329 Діана Порубльова - 2 місце</w:t>
      </w:r>
    </w:p>
    <w:p>
      <w:pPr>
        <w:pStyle w:val="ListNumber"/>
      </w:pPr>
      <w:r>
        <w:t>#317 Марія Личак - 3 місце</w:t>
      </w:r>
    </w:p>
    <w:p>
      <w:pPr>
        <w:pStyle w:val="ListNumber"/>
      </w:pPr>
      <w:r>
        <w:t>#252 Алина Дешко - 4 місце</w:t>
      </w:r>
    </w:p>
    <w:p>
      <w:pPr>
        <w:pStyle w:val="ListNumber"/>
      </w:pPr>
      <w:r>
        <w:t>#304 Данило Здітовецький - 5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20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329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317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252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304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